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Garten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77951261" name="162a79b0-16ff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6266559" name="162a79b0-16ff-11f1-bd46-a17d866f547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Hochparterre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83889877" name="5b197570-1700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0190016" name="5b197570-1700-11f1-bd46-a17d866f547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69187040" name="a28e0aa0-1701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3817932" name="a28e0aa0-1701-11f1-bd46-a17d866f547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Garten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22012659" name="38ecf180-16ff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8070995" name="38ecf180-16ff-11f1-bd46-a17d866f547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Hochparterre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86951008" name="75758170-1700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8201054" name="75758170-1700-11f1-bd46-a17d866f547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17461104" name="b632e170-1701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1393326" name="b632e170-1701-11f1-bd46-a17d866f547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Garten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60417619" name="749772f0-16ff-11f1-bd46-a17d866f54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2476028" name="749772f0-16ff-11f1-bd46-a17d866f547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Lüssiweg 16, Zug</w:t>
          </w:r>
        </w:p>
        <w:p>
          <w:pPr>
            <w:spacing w:before="0" w:after="0"/>
          </w:pPr>
          <w:r>
            <w:t>771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